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5C5E7" w14:textId="77777777" w:rsidR="00045BB4" w:rsidRPr="00D97F43" w:rsidRDefault="00FC1EB1" w:rsidP="003325A3">
      <w:pPr>
        <w:widowControl w:val="0"/>
        <w:adjustRightInd w:val="0"/>
        <w:spacing w:line="360" w:lineRule="auto"/>
        <w:jc w:val="center"/>
        <w:textAlignment w:val="baseline"/>
        <w:rPr>
          <w:rFonts w:cs="Calibri"/>
          <w:b/>
          <w:color w:val="000000"/>
          <w:lang w:eastAsia="pl-PL"/>
        </w:rPr>
      </w:pPr>
      <w:r w:rsidRPr="00D97F43">
        <w:rPr>
          <w:rFonts w:cs="Calibri"/>
          <w:b/>
          <w:color w:val="000000"/>
          <w:lang w:eastAsia="pl-PL"/>
        </w:rPr>
        <w:t>FORMULARZ OFERTOWY</w:t>
      </w:r>
    </w:p>
    <w:p w14:paraId="2E2635A4" w14:textId="77777777" w:rsidR="00911738" w:rsidRPr="00D97F43" w:rsidRDefault="00911738" w:rsidP="00993E94">
      <w:pPr>
        <w:tabs>
          <w:tab w:val="left" w:pos="6480"/>
        </w:tabs>
        <w:spacing w:line="360" w:lineRule="auto"/>
        <w:rPr>
          <w:rFonts w:cs="Calibri"/>
          <w:b/>
        </w:rPr>
      </w:pPr>
    </w:p>
    <w:p w14:paraId="0AE49ED6" w14:textId="77777777" w:rsidR="00993E94" w:rsidRPr="00D97F43" w:rsidRDefault="00993E94" w:rsidP="00911738">
      <w:pPr>
        <w:tabs>
          <w:tab w:val="left" w:pos="6480"/>
        </w:tabs>
        <w:spacing w:line="240" w:lineRule="auto"/>
        <w:rPr>
          <w:rFonts w:cs="Calibri"/>
        </w:rPr>
      </w:pPr>
      <w:r w:rsidRPr="00D97F43">
        <w:rPr>
          <w:rFonts w:cs="Calibri"/>
        </w:rPr>
        <w:tab/>
      </w:r>
      <w:r w:rsidRPr="00D97F43">
        <w:rPr>
          <w:rFonts w:cs="Calibri"/>
        </w:rPr>
        <w:br/>
      </w:r>
      <w:r w:rsidRPr="00D97F43">
        <w:rPr>
          <w:rFonts w:cs="Calibri"/>
          <w:b/>
        </w:rPr>
        <w:t>Nazwa i adres</w:t>
      </w:r>
      <w:r w:rsidR="00872A7D">
        <w:rPr>
          <w:rFonts w:cs="Calibri"/>
          <w:b/>
        </w:rPr>
        <w:t xml:space="preserve"> </w:t>
      </w:r>
      <w:r w:rsidRPr="00D97F43">
        <w:rPr>
          <w:rFonts w:cs="Calibri"/>
          <w:b/>
        </w:rPr>
        <w:t>Wykonawcy</w:t>
      </w:r>
      <w:r w:rsidR="00FD31FF">
        <w:rPr>
          <w:rFonts w:cs="Calibri"/>
          <w:b/>
        </w:rPr>
        <w:t xml:space="preserve"> </w:t>
      </w:r>
      <w:r w:rsidRPr="00D97F43">
        <w:rPr>
          <w:rFonts w:cs="Calibri"/>
          <w:bCs/>
        </w:rPr>
        <w:t>…………………………………………………</w:t>
      </w:r>
      <w:r w:rsidRPr="00D97F43">
        <w:rPr>
          <w:rFonts w:cs="Calibri"/>
        </w:rPr>
        <w:br/>
      </w:r>
      <w:r w:rsidRPr="00D97F43">
        <w:rPr>
          <w:rFonts w:cs="Calibri"/>
          <w:bCs/>
        </w:rPr>
        <w:t xml:space="preserve">Tel.                                  </w:t>
      </w:r>
      <w:r w:rsidR="00FD31FF">
        <w:rPr>
          <w:rFonts w:cs="Calibri"/>
          <w:bCs/>
        </w:rPr>
        <w:t xml:space="preserve">                    </w:t>
      </w:r>
      <w:r w:rsidRPr="00D97F43">
        <w:rPr>
          <w:rFonts w:cs="Calibri"/>
          <w:bCs/>
        </w:rPr>
        <w:t>……………………………………</w:t>
      </w:r>
      <w:r w:rsidRPr="00D97F43">
        <w:rPr>
          <w:rFonts w:cs="Calibri"/>
        </w:rPr>
        <w:br/>
      </w:r>
      <w:r w:rsidRPr="00D97F43">
        <w:rPr>
          <w:rFonts w:eastAsia="Times New Roman" w:cs="Calibri"/>
          <w:bCs/>
          <w:lang w:eastAsia="pl-PL"/>
        </w:rPr>
        <w:t xml:space="preserve">e-mail:                                  </w:t>
      </w:r>
      <w:r w:rsidR="00FD31FF">
        <w:rPr>
          <w:rFonts w:eastAsia="Times New Roman" w:cs="Calibri"/>
          <w:bCs/>
          <w:lang w:eastAsia="pl-PL"/>
        </w:rPr>
        <w:t xml:space="preserve">                    </w:t>
      </w:r>
      <w:r w:rsidRPr="00D97F43">
        <w:rPr>
          <w:rFonts w:eastAsia="Times New Roman" w:cs="Calibri"/>
          <w:bCs/>
          <w:lang w:eastAsia="pl-PL"/>
        </w:rPr>
        <w:t xml:space="preserve"> ……………………………………..</w:t>
      </w:r>
    </w:p>
    <w:p w14:paraId="7FAE2B70" w14:textId="77777777" w:rsidR="00911738" w:rsidRPr="00D97F43" w:rsidRDefault="00911738" w:rsidP="003325A3">
      <w:pPr>
        <w:suppressAutoHyphens/>
        <w:spacing w:after="120" w:line="240" w:lineRule="auto"/>
        <w:jc w:val="both"/>
        <w:rPr>
          <w:rFonts w:cs="Calibri"/>
          <w:b/>
          <w:bCs/>
          <w:color w:val="000000"/>
          <w:lang w:eastAsia="ar-SA"/>
        </w:rPr>
      </w:pPr>
    </w:p>
    <w:p w14:paraId="57C574A0" w14:textId="77777777" w:rsidR="003325A3" w:rsidRPr="00D97F43" w:rsidRDefault="00FB524E" w:rsidP="003325A3">
      <w:pPr>
        <w:suppressAutoHyphens/>
        <w:spacing w:after="120" w:line="240" w:lineRule="auto"/>
        <w:jc w:val="both"/>
        <w:rPr>
          <w:rFonts w:cs="Calibri"/>
          <w:color w:val="000000"/>
          <w:lang w:eastAsia="ar-SA"/>
        </w:rPr>
      </w:pPr>
      <w:r w:rsidRPr="00D97F43">
        <w:rPr>
          <w:rFonts w:cs="Calibri"/>
          <w:b/>
          <w:bCs/>
          <w:color w:val="000000"/>
          <w:lang w:eastAsia="ar-SA"/>
        </w:rPr>
        <w:br/>
      </w:r>
      <w:r w:rsidR="00164903" w:rsidRPr="00D97F43">
        <w:rPr>
          <w:rFonts w:cs="Calibri"/>
          <w:b/>
          <w:bCs/>
          <w:color w:val="000000"/>
          <w:lang w:eastAsia="ar-SA"/>
        </w:rPr>
        <w:t>Zamawiający</w:t>
      </w:r>
      <w:r w:rsidR="003325A3" w:rsidRPr="00D97F43">
        <w:rPr>
          <w:rFonts w:cs="Calibri"/>
          <w:b/>
          <w:bCs/>
          <w:color w:val="000000"/>
          <w:lang w:eastAsia="ar-SA"/>
        </w:rPr>
        <w:t>:</w:t>
      </w:r>
      <w:r w:rsidR="003325A3" w:rsidRPr="00D97F43">
        <w:rPr>
          <w:rFonts w:cs="Calibri"/>
          <w:color w:val="000000"/>
          <w:lang w:eastAsia="ar-SA"/>
        </w:rPr>
        <w:tab/>
      </w:r>
      <w:r w:rsidRPr="00D97F43">
        <w:rPr>
          <w:rFonts w:cs="Calibri"/>
          <w:color w:val="000000"/>
          <w:lang w:eastAsia="ar-SA"/>
        </w:rPr>
        <w:tab/>
      </w:r>
      <w:r w:rsidR="003325A3" w:rsidRPr="00D97F43">
        <w:rPr>
          <w:rFonts w:cs="Calibri"/>
          <w:color w:val="000000"/>
          <w:lang w:eastAsia="ar-SA"/>
        </w:rPr>
        <w:t>Narodowe Centrum Krwi</w:t>
      </w:r>
    </w:p>
    <w:p w14:paraId="4D181197" w14:textId="77777777" w:rsidR="00911738" w:rsidRPr="00D97F43" w:rsidRDefault="00911738" w:rsidP="003325A3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2F67A42D" w14:textId="77777777" w:rsidR="008B17CF" w:rsidRPr="002120EA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  <w:r w:rsidRPr="00D97F43">
        <w:rPr>
          <w:rFonts w:cs="Calibri"/>
          <w:b/>
          <w:bCs/>
          <w:color w:val="000000"/>
          <w:lang w:eastAsia="ar-SA"/>
        </w:rPr>
        <w:t>Tytuł projektu:</w:t>
      </w:r>
      <w:r w:rsidRPr="00C45540">
        <w:rPr>
          <w:rFonts w:cs="Calibri"/>
          <w:color w:val="000000"/>
          <w:lang w:eastAsia="ar-SA"/>
        </w:rPr>
        <w:tab/>
      </w:r>
      <w:r w:rsidR="00C45540" w:rsidRPr="002120EA">
        <w:rPr>
          <w:rFonts w:cs="Calibri"/>
          <w:b/>
          <w:bCs/>
          <w:color w:val="000000"/>
        </w:rPr>
        <w:t>„Szkolenia kadry centrów krwiodawstwa i krwiolecznictwa”</w:t>
      </w:r>
      <w:r w:rsidR="00C45540" w:rsidRPr="002120EA">
        <w:rPr>
          <w:rFonts w:cs="Calibri"/>
          <w:color w:val="000000"/>
        </w:rPr>
        <w:t xml:space="preserve"> współfinansowany ze środków Europejskiego Funduszu Społecznego </w:t>
      </w:r>
      <w:r w:rsidR="009D053E">
        <w:rPr>
          <w:rFonts w:cs="Calibri"/>
          <w:color w:val="000000"/>
        </w:rPr>
        <w:br/>
      </w:r>
      <w:r w:rsidR="00C45540" w:rsidRPr="002120EA">
        <w:rPr>
          <w:rFonts w:cs="Calibri"/>
          <w:color w:val="000000"/>
        </w:rPr>
        <w:t>w ramach programu Fundusze Europejskie dla Rozwoju Społecznego 2021-2027 nr porozumienia FERS.01.13-IP.07-0024/25-00.</w:t>
      </w:r>
    </w:p>
    <w:p w14:paraId="36120F6A" w14:textId="77777777" w:rsidR="003325A3" w:rsidRPr="002120EA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</w:p>
    <w:p w14:paraId="6DE630C5" w14:textId="77777777" w:rsidR="00993E94" w:rsidRPr="002120EA" w:rsidRDefault="00993E9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  <w:r w:rsidRPr="002120EA">
        <w:rPr>
          <w:rFonts w:cs="Calibri"/>
          <w:b/>
          <w:bCs/>
          <w:color w:val="000000"/>
          <w:lang w:eastAsia="ar-SA"/>
        </w:rPr>
        <w:t xml:space="preserve">Dotyczy zapytania </w:t>
      </w:r>
    </w:p>
    <w:p w14:paraId="32E9D88C" w14:textId="77777777" w:rsidR="00C45540" w:rsidRPr="002120EA" w:rsidRDefault="00993E94" w:rsidP="00C45540">
      <w:pPr>
        <w:spacing w:after="120"/>
        <w:ind w:left="2120" w:hanging="2120"/>
        <w:jc w:val="both"/>
        <w:rPr>
          <w:rFonts w:cs="Calibri"/>
          <w:color w:val="000000"/>
        </w:rPr>
      </w:pPr>
      <w:r w:rsidRPr="002120EA">
        <w:rPr>
          <w:rFonts w:cs="Calibri"/>
          <w:b/>
          <w:bCs/>
          <w:color w:val="000000"/>
          <w:lang w:eastAsia="ar-SA"/>
        </w:rPr>
        <w:t>ofertowego</w:t>
      </w:r>
      <w:r w:rsidR="00D50AF6" w:rsidRPr="002120EA">
        <w:rPr>
          <w:rFonts w:cs="Calibri"/>
          <w:b/>
          <w:bCs/>
          <w:color w:val="000000"/>
          <w:lang w:eastAsia="ar-SA"/>
        </w:rPr>
        <w:t>:</w:t>
      </w:r>
      <w:r w:rsidR="00D50AF6" w:rsidRPr="002120EA">
        <w:rPr>
          <w:rFonts w:cs="Calibri"/>
          <w:color w:val="000000"/>
          <w:lang w:eastAsia="ar-SA"/>
        </w:rPr>
        <w:t xml:space="preserve"> </w:t>
      </w:r>
      <w:r w:rsidR="00FB524E" w:rsidRPr="002120EA">
        <w:rPr>
          <w:rFonts w:cs="Calibri"/>
          <w:color w:val="000000"/>
          <w:lang w:eastAsia="ar-SA"/>
        </w:rPr>
        <w:tab/>
      </w:r>
      <w:r w:rsidR="00C45540" w:rsidRPr="002120EA">
        <w:rPr>
          <w:rFonts w:cs="Calibri"/>
          <w:color w:val="000000"/>
        </w:rPr>
        <w:t xml:space="preserve">zadanie nr 1: </w:t>
      </w:r>
      <w:r w:rsidR="00C45540" w:rsidRPr="002120EA">
        <w:rPr>
          <w:rFonts w:cs="Calibri"/>
          <w:color w:val="000000"/>
        </w:rPr>
        <w:tab/>
        <w:t>Rozpoznanie potrzeb szkoleniowych i luk kompetencyjnych.</w:t>
      </w:r>
    </w:p>
    <w:p w14:paraId="50254AC0" w14:textId="77777777" w:rsidR="00C45540" w:rsidRPr="002120EA" w:rsidRDefault="00C45540" w:rsidP="00C45540">
      <w:pPr>
        <w:spacing w:after="120"/>
        <w:ind w:left="2120" w:hanging="2120"/>
        <w:jc w:val="both"/>
        <w:rPr>
          <w:rFonts w:cs="Calibri"/>
          <w:color w:val="000000"/>
        </w:rPr>
      </w:pPr>
      <w:r w:rsidRPr="002120EA">
        <w:rPr>
          <w:rFonts w:cs="Calibri"/>
          <w:b/>
          <w:bCs/>
          <w:color w:val="000000"/>
        </w:rPr>
        <w:tab/>
      </w:r>
      <w:r w:rsidR="006A7BC3">
        <w:rPr>
          <w:rFonts w:cs="Calibri"/>
          <w:color w:val="000000"/>
        </w:rPr>
        <w:t>z</w:t>
      </w:r>
      <w:r w:rsidRPr="002120EA">
        <w:rPr>
          <w:rFonts w:cs="Calibri"/>
          <w:color w:val="000000"/>
        </w:rPr>
        <w:t>adanie nr 2: Opracowanie tematyki (ramowych programów) i planów szkoleniowych.</w:t>
      </w:r>
    </w:p>
    <w:p w14:paraId="41B18410" w14:textId="77777777" w:rsidR="00C45540" w:rsidRPr="002120EA" w:rsidRDefault="00434C64" w:rsidP="00C45540">
      <w:pPr>
        <w:spacing w:after="120"/>
        <w:ind w:left="2120"/>
        <w:jc w:val="both"/>
        <w:rPr>
          <w:rFonts w:cs="Calibri"/>
        </w:rPr>
      </w:pPr>
      <w:r w:rsidRPr="002120EA">
        <w:rPr>
          <w:rFonts w:cs="Calibri"/>
          <w:color w:val="000000"/>
        </w:rPr>
        <w:t>D</w:t>
      </w:r>
      <w:r w:rsidR="00C45540" w:rsidRPr="002120EA">
        <w:rPr>
          <w:rFonts w:cs="Calibri"/>
          <w:color w:val="000000"/>
        </w:rPr>
        <w:t>ziałanie</w:t>
      </w:r>
      <w:r w:rsidRPr="002120EA">
        <w:rPr>
          <w:rFonts w:cs="Calibri"/>
          <w:color w:val="000000"/>
        </w:rPr>
        <w:t xml:space="preserve">: </w:t>
      </w:r>
      <w:r w:rsidR="0012065C" w:rsidRPr="002120EA">
        <w:rPr>
          <w:rFonts w:cs="Calibri"/>
          <w:color w:val="000000"/>
        </w:rPr>
        <w:t>Ekspert ds. szkoleń i metod dydaktycznych – umowa cywilnoprawna</w:t>
      </w:r>
    </w:p>
    <w:p w14:paraId="52242B42" w14:textId="77777777" w:rsidR="00045BB4" w:rsidRPr="00D97F43" w:rsidRDefault="00045BB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509C6DD3" w14:textId="77777777" w:rsidR="00FC1EB1" w:rsidRPr="00D2253F" w:rsidRDefault="00D2253F" w:rsidP="00D2253F">
      <w:pPr>
        <w:spacing w:line="360" w:lineRule="auto"/>
        <w:jc w:val="both"/>
        <w:rPr>
          <w:rFonts w:cs="Calibri"/>
        </w:rPr>
      </w:pPr>
      <w:r w:rsidRPr="006161FC">
        <w:rPr>
          <w:rFonts w:cs="Calibri"/>
        </w:rPr>
        <w:t>W nawiązaniu do zapytania ofertowego z dnia ………………. składam niniejszą ofertę obejmującą:</w:t>
      </w:r>
    </w:p>
    <w:tbl>
      <w:tblPr>
        <w:tblW w:w="91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3500"/>
      </w:tblGrid>
      <w:tr w:rsidR="00B1546E" w:rsidRPr="00D97F43" w14:paraId="4AAC71B6" w14:textId="77777777" w:rsidTr="00B1546E">
        <w:trPr>
          <w:cantSplit/>
          <w:trHeight w:val="24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E123E" w14:textId="77777777" w:rsidR="00B1546E" w:rsidRPr="00D97F43" w:rsidRDefault="00B1546E" w:rsidP="00D97F43">
            <w:pPr>
              <w:tabs>
                <w:tab w:val="left" w:pos="1383"/>
              </w:tabs>
              <w:snapToGrid w:val="0"/>
              <w:rPr>
                <w:rFonts w:cs="Calibri"/>
                <w:b/>
              </w:rPr>
            </w:pPr>
            <w:r w:rsidRPr="00D97F43">
              <w:rPr>
                <w:rFonts w:cs="Calibri"/>
                <w:b/>
                <w:lang w:eastAsia="ar-SA"/>
              </w:rPr>
              <w:t xml:space="preserve">Cena przedmiotu zamówienia </w:t>
            </w:r>
            <w:r>
              <w:rPr>
                <w:rFonts w:cs="Calibri"/>
                <w:b/>
                <w:lang w:eastAsia="ar-SA"/>
              </w:rPr>
              <w:br/>
              <w:t>(</w:t>
            </w:r>
            <w:r w:rsidRPr="00D97F43">
              <w:rPr>
                <w:rFonts w:cs="Calibri"/>
                <w:b/>
              </w:rPr>
              <w:t>wartość brutto / brutto</w:t>
            </w:r>
            <w:r w:rsidR="00D65754">
              <w:rPr>
                <w:rStyle w:val="Odwoanieprzypisudolnego"/>
                <w:rFonts w:cs="Calibri"/>
                <w:b/>
              </w:rPr>
              <w:footnoteReference w:id="1"/>
            </w:r>
            <w:r w:rsidRPr="00D97F43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 xml:space="preserve">w </w:t>
            </w:r>
            <w:r w:rsidR="006A7BC3">
              <w:rPr>
                <w:rFonts w:cs="Calibri"/>
                <w:b/>
              </w:rPr>
              <w:t>złotych</w:t>
            </w:r>
            <w:r>
              <w:rPr>
                <w:rFonts w:cs="Calibri"/>
                <w:b/>
              </w:rPr>
              <w:t>)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E9F27" w14:textId="77777777" w:rsidR="00B1546E" w:rsidRPr="00D97F43" w:rsidRDefault="00B1546E" w:rsidP="00D97F43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…………………………..</w:t>
            </w:r>
          </w:p>
        </w:tc>
      </w:tr>
      <w:tr w:rsidR="00B1546E" w:rsidRPr="00D97F43" w14:paraId="7E7D4BB7" w14:textId="77777777" w:rsidTr="00B1546E">
        <w:trPr>
          <w:cantSplit/>
          <w:trHeight w:val="24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32516" w14:textId="6DE7524E" w:rsidR="00B1546E" w:rsidRPr="00D97F43" w:rsidRDefault="00B1546E" w:rsidP="00B1546E">
            <w:pPr>
              <w:tabs>
                <w:tab w:val="left" w:pos="1383"/>
              </w:tabs>
              <w:snapToGrid w:val="0"/>
              <w:rPr>
                <w:rFonts w:cs="Calibri"/>
                <w:b/>
                <w:lang w:eastAsia="ar-SA"/>
              </w:rPr>
            </w:pPr>
            <w:r w:rsidRPr="009D3439">
              <w:rPr>
                <w:rFonts w:cs="Calibri"/>
                <w:b/>
                <w:lang w:eastAsia="ar-SA"/>
              </w:rPr>
              <w:t xml:space="preserve">Cena </w:t>
            </w:r>
            <w:r>
              <w:rPr>
                <w:rFonts w:cs="Calibri"/>
                <w:b/>
                <w:lang w:eastAsia="ar-SA"/>
              </w:rPr>
              <w:t xml:space="preserve">za godzinę zegarową </w:t>
            </w:r>
            <w:r>
              <w:rPr>
                <w:rFonts w:cs="Calibri"/>
                <w:b/>
                <w:lang w:eastAsia="ar-SA"/>
              </w:rPr>
              <w:br/>
              <w:t>(</w:t>
            </w:r>
            <w:r w:rsidRPr="00D97F43">
              <w:rPr>
                <w:rFonts w:cs="Calibri"/>
                <w:b/>
              </w:rPr>
              <w:t>wartość brutto / brutto</w:t>
            </w:r>
            <w:r w:rsidR="00D65754">
              <w:rPr>
                <w:rStyle w:val="Odwoanieprzypisudolnego"/>
                <w:rFonts w:cs="Calibri"/>
                <w:b/>
              </w:rPr>
              <w:footnoteReference w:id="2"/>
            </w:r>
            <w:r w:rsidR="00D81775">
              <w:rPr>
                <w:rFonts w:cs="Calibri"/>
                <w:b/>
              </w:rPr>
              <w:t>,</w:t>
            </w:r>
            <w:r w:rsidR="00B01C6E">
              <w:rPr>
                <w:rStyle w:val="Odwoanieprzypisudolnego"/>
                <w:rFonts w:cs="Calibri"/>
                <w:b/>
              </w:rPr>
              <w:footnoteReference w:id="3"/>
            </w:r>
            <w:r w:rsidRPr="00D97F43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 xml:space="preserve">w </w:t>
            </w:r>
            <w:r w:rsidR="006A7BC3">
              <w:rPr>
                <w:rFonts w:cs="Calibri"/>
                <w:b/>
              </w:rPr>
              <w:t>z</w:t>
            </w:r>
            <w:r w:rsidR="009D053E">
              <w:rPr>
                <w:rFonts w:cs="Calibri"/>
                <w:b/>
              </w:rPr>
              <w:t>ł</w:t>
            </w:r>
            <w:r w:rsidR="006A7BC3">
              <w:rPr>
                <w:rFonts w:cs="Calibri"/>
                <w:b/>
              </w:rPr>
              <w:t>otych</w:t>
            </w:r>
            <w:r>
              <w:rPr>
                <w:rFonts w:cs="Calibri"/>
                <w:b/>
              </w:rPr>
              <w:t>)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2B242" w14:textId="77777777" w:rsidR="00B1546E" w:rsidRPr="00D97F43" w:rsidRDefault="00B1546E" w:rsidP="009D3439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</w:rPr>
              <w:t>…………………………..</w:t>
            </w:r>
          </w:p>
        </w:tc>
      </w:tr>
    </w:tbl>
    <w:p w14:paraId="27CE9F19" w14:textId="77777777" w:rsidR="00813B09" w:rsidRDefault="00813B09" w:rsidP="00D2253F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3CBA400C" w14:textId="77777777" w:rsidR="00813B09" w:rsidRPr="006161FC" w:rsidRDefault="00813B09" w:rsidP="00813B09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>Oświadczenia:</w:t>
      </w:r>
    </w:p>
    <w:p w14:paraId="5037EE84" w14:textId="77777777" w:rsidR="00813B09" w:rsidRPr="006161FC" w:rsidRDefault="00813B09" w:rsidP="00813B09">
      <w:pPr>
        <w:pStyle w:val="Default"/>
        <w:numPr>
          <w:ilvl w:val="0"/>
          <w:numId w:val="9"/>
        </w:numPr>
        <w:spacing w:after="18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color w:val="auto"/>
          <w:sz w:val="22"/>
          <w:szCs w:val="22"/>
        </w:rPr>
        <w:t>Oświadczam, ż</w:t>
      </w:r>
      <w:r w:rsidR="002B52C8">
        <w:rPr>
          <w:rFonts w:ascii="Calibri" w:hAnsi="Calibri" w:cs="Calibri"/>
          <w:color w:val="auto"/>
          <w:sz w:val="22"/>
          <w:szCs w:val="22"/>
        </w:rPr>
        <w:t>e</w:t>
      </w:r>
      <w:r w:rsidRPr="006161FC">
        <w:rPr>
          <w:rFonts w:ascii="Calibri" w:hAnsi="Calibri" w:cs="Calibri"/>
          <w:color w:val="auto"/>
          <w:sz w:val="22"/>
          <w:szCs w:val="22"/>
        </w:rPr>
        <w:t xml:space="preserve"> zapoznałem się z treścią </w:t>
      </w:r>
      <w:r w:rsidR="006A7BC3">
        <w:rPr>
          <w:rFonts w:ascii="Calibri" w:hAnsi="Calibri" w:cs="Calibri"/>
          <w:color w:val="auto"/>
          <w:sz w:val="22"/>
          <w:szCs w:val="22"/>
        </w:rPr>
        <w:t>Z</w:t>
      </w:r>
      <w:r w:rsidRPr="006161FC">
        <w:rPr>
          <w:rFonts w:ascii="Calibri" w:hAnsi="Calibri" w:cs="Calibri"/>
          <w:color w:val="auto"/>
          <w:sz w:val="22"/>
          <w:szCs w:val="22"/>
        </w:rPr>
        <w:t>apytania ofertowego, nie wnoszę żadnych zastrzeżeń oraz uzyskałem niezbędne informacje do przygotowania oferty.</w:t>
      </w:r>
    </w:p>
    <w:p w14:paraId="0CC615D9" w14:textId="77777777" w:rsidR="00813B09" w:rsidRPr="006161FC" w:rsidRDefault="00813B09" w:rsidP="00813B09">
      <w:pPr>
        <w:pStyle w:val="Default"/>
        <w:numPr>
          <w:ilvl w:val="0"/>
          <w:numId w:val="9"/>
        </w:numPr>
        <w:ind w:hanging="357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color w:val="auto"/>
          <w:sz w:val="22"/>
          <w:szCs w:val="22"/>
        </w:rPr>
        <w:t>Oświadczam, ż</w:t>
      </w:r>
      <w:r w:rsidR="002B52C8">
        <w:rPr>
          <w:rFonts w:ascii="Calibri" w:hAnsi="Calibri" w:cs="Calibri"/>
          <w:color w:val="auto"/>
          <w:sz w:val="22"/>
          <w:szCs w:val="22"/>
        </w:rPr>
        <w:t>e</w:t>
      </w:r>
      <w:r w:rsidRPr="006161FC">
        <w:rPr>
          <w:rFonts w:ascii="Calibri" w:hAnsi="Calibri" w:cs="Calibri"/>
          <w:color w:val="auto"/>
          <w:sz w:val="22"/>
          <w:szCs w:val="22"/>
        </w:rPr>
        <w:t xml:space="preserve"> akceptuję założenia zawarte w zapytaniu ofertowym dotyczące zakresu zamówienia oraz wymagań w nim zawartych.</w:t>
      </w:r>
    </w:p>
    <w:p w14:paraId="2640DBC8" w14:textId="77777777" w:rsidR="00813B09" w:rsidRPr="006161FC" w:rsidRDefault="00813B09" w:rsidP="00813B09">
      <w:pPr>
        <w:pStyle w:val="Default"/>
        <w:numPr>
          <w:ilvl w:val="0"/>
          <w:numId w:val="9"/>
        </w:numPr>
        <w:ind w:hanging="357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sz w:val="22"/>
          <w:szCs w:val="22"/>
        </w:rPr>
        <w:t>Oświadczam, że akceptuj</w:t>
      </w:r>
      <w:r>
        <w:rPr>
          <w:rFonts w:ascii="Calibri" w:hAnsi="Calibri" w:cs="Calibri"/>
          <w:sz w:val="22"/>
          <w:szCs w:val="22"/>
        </w:rPr>
        <w:t>ę</w:t>
      </w:r>
      <w:r w:rsidRPr="006161FC">
        <w:rPr>
          <w:rFonts w:ascii="Calibri" w:hAnsi="Calibri" w:cs="Calibri"/>
          <w:sz w:val="22"/>
          <w:szCs w:val="22"/>
        </w:rPr>
        <w:t xml:space="preserve"> wzór umowy. </w:t>
      </w:r>
    </w:p>
    <w:p w14:paraId="213C591B" w14:textId="77777777" w:rsidR="009D053E" w:rsidRPr="00A94ADC" w:rsidRDefault="00813B09" w:rsidP="00813B09">
      <w:pPr>
        <w:pStyle w:val="Default"/>
        <w:numPr>
          <w:ilvl w:val="0"/>
          <w:numId w:val="9"/>
        </w:numPr>
        <w:ind w:hanging="357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 w:rsidRPr="006161FC">
        <w:rPr>
          <w:rFonts w:ascii="Calibri" w:hAnsi="Calibri" w:cs="Calibri"/>
          <w:sz w:val="22"/>
          <w:szCs w:val="22"/>
        </w:rPr>
        <w:t>Oświadczam, że</w:t>
      </w:r>
      <w:r w:rsidR="009D053E">
        <w:rPr>
          <w:rFonts w:ascii="Calibri" w:hAnsi="Calibri" w:cs="Calibri"/>
          <w:sz w:val="22"/>
          <w:szCs w:val="22"/>
        </w:rPr>
        <w:t>:</w:t>
      </w:r>
    </w:p>
    <w:p w14:paraId="2333254C" w14:textId="58D98620" w:rsidR="00813B09" w:rsidRPr="006161FC" w:rsidRDefault="009D053E" w:rsidP="00A94ADC">
      <w:pPr>
        <w:pStyle w:val="Default"/>
        <w:ind w:left="360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1) </w:t>
      </w:r>
      <w:r w:rsidR="00813B09" w:rsidRPr="006161FC">
        <w:rPr>
          <w:rFonts w:ascii="Calibri" w:hAnsi="Calibri" w:cs="Calibri"/>
          <w:sz w:val="22"/>
          <w:szCs w:val="22"/>
        </w:rPr>
        <w:t>jes</w:t>
      </w:r>
      <w:r w:rsidR="00813B09">
        <w:rPr>
          <w:rFonts w:ascii="Calibri" w:hAnsi="Calibri" w:cs="Calibri"/>
          <w:sz w:val="22"/>
          <w:szCs w:val="22"/>
        </w:rPr>
        <w:t>tem</w:t>
      </w:r>
      <w:r w:rsidR="00813B09" w:rsidRPr="006161FC">
        <w:rPr>
          <w:rFonts w:ascii="Calibri" w:hAnsi="Calibri" w:cs="Calibri"/>
          <w:sz w:val="22"/>
          <w:szCs w:val="22"/>
        </w:rPr>
        <w:t xml:space="preserve"> zwią</w:t>
      </w:r>
      <w:r w:rsidR="00813B09">
        <w:rPr>
          <w:rFonts w:ascii="Calibri" w:hAnsi="Calibri" w:cs="Calibri"/>
          <w:sz w:val="22"/>
          <w:szCs w:val="22"/>
        </w:rPr>
        <w:t>zany</w:t>
      </w:r>
      <w:r w:rsidR="00813B09" w:rsidRPr="006161FC">
        <w:rPr>
          <w:rFonts w:ascii="Calibri" w:hAnsi="Calibri" w:cs="Calibri"/>
          <w:sz w:val="22"/>
          <w:szCs w:val="22"/>
        </w:rPr>
        <w:t xml:space="preserve"> ofertą przez 30 dni od upływu terminu na składanie ofert</w:t>
      </w:r>
      <w:r>
        <w:rPr>
          <w:rFonts w:ascii="Calibri" w:hAnsi="Calibri" w:cs="Calibri"/>
          <w:sz w:val="22"/>
          <w:szCs w:val="22"/>
        </w:rPr>
        <w:t>.</w:t>
      </w:r>
    </w:p>
    <w:p w14:paraId="7C2A88D5" w14:textId="77777777" w:rsidR="00813B09" w:rsidRPr="006161FC" w:rsidRDefault="009D053E" w:rsidP="00A94ADC">
      <w:pPr>
        <w:pStyle w:val="Default"/>
        <w:ind w:left="700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2) </w:t>
      </w:r>
      <w:r w:rsidR="00813B09" w:rsidRPr="006161FC">
        <w:rPr>
          <w:rFonts w:ascii="Calibri" w:hAnsi="Calibri" w:cs="Calibri"/>
          <w:sz w:val="22"/>
          <w:szCs w:val="22"/>
        </w:rPr>
        <w:t>w przypadku, gdyby oferta została uznana za najkorzystniejszą, podp</w:t>
      </w:r>
      <w:r w:rsidR="00813B09">
        <w:rPr>
          <w:rFonts w:ascii="Calibri" w:hAnsi="Calibri" w:cs="Calibri"/>
          <w:sz w:val="22"/>
          <w:szCs w:val="22"/>
        </w:rPr>
        <w:t>iszę</w:t>
      </w:r>
      <w:r w:rsidR="00813B09" w:rsidRPr="006161FC">
        <w:rPr>
          <w:rFonts w:ascii="Calibri" w:hAnsi="Calibri" w:cs="Calibri"/>
          <w:sz w:val="22"/>
          <w:szCs w:val="22"/>
        </w:rPr>
        <w:t xml:space="preserve"> umowę </w:t>
      </w:r>
      <w:r w:rsidR="00813B09" w:rsidRPr="006161FC">
        <w:rPr>
          <w:rFonts w:ascii="Calibri" w:hAnsi="Calibri" w:cs="Calibri"/>
          <w:sz w:val="22"/>
          <w:szCs w:val="22"/>
        </w:rPr>
        <w:br/>
        <w:t>w terminie i miejscu wskazanym przez Zamawiającego;</w:t>
      </w:r>
    </w:p>
    <w:p w14:paraId="06D04460" w14:textId="77777777" w:rsidR="00813B09" w:rsidRPr="006161FC" w:rsidRDefault="009D053E" w:rsidP="00813B09">
      <w:pPr>
        <w:pStyle w:val="Default"/>
        <w:numPr>
          <w:ilvl w:val="0"/>
          <w:numId w:val="11"/>
        </w:numPr>
        <w:ind w:left="700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3) </w:t>
      </w:r>
      <w:r w:rsidR="00813B09" w:rsidRPr="006161FC">
        <w:rPr>
          <w:rFonts w:ascii="Calibri" w:hAnsi="Calibri" w:cs="Calibri"/>
          <w:sz w:val="22"/>
          <w:szCs w:val="22"/>
        </w:rPr>
        <w:t>przed podpisaniem podam wszystkie niezbędne dane do umowy.</w:t>
      </w:r>
    </w:p>
    <w:p w14:paraId="7EDBC70D" w14:textId="77777777" w:rsidR="00D2253F" w:rsidRPr="006161FC" w:rsidRDefault="00D2253F" w:rsidP="00D2253F">
      <w:pPr>
        <w:pStyle w:val="Default"/>
        <w:ind w:left="700"/>
        <w:jc w:val="both"/>
        <w:textAlignment w:val="baseline"/>
        <w:rPr>
          <w:rFonts w:ascii="Calibri" w:hAnsi="Calibri" w:cs="Calibri"/>
          <w:color w:val="auto"/>
          <w:sz w:val="22"/>
          <w:szCs w:val="22"/>
        </w:rPr>
      </w:pPr>
    </w:p>
    <w:p w14:paraId="5070360F" w14:textId="77777777" w:rsidR="00D2253F" w:rsidRPr="006161FC" w:rsidRDefault="00D2253F" w:rsidP="00D2253F">
      <w:pPr>
        <w:rPr>
          <w:rFonts w:cs="Calibri"/>
        </w:rPr>
      </w:pPr>
      <w:r w:rsidRPr="006161FC">
        <w:rPr>
          <w:rFonts w:cs="Calibri"/>
        </w:rPr>
        <w:t>Do oferty załączam następujące dokumenty:</w:t>
      </w:r>
    </w:p>
    <w:p w14:paraId="7BD6AC7F" w14:textId="77777777" w:rsidR="00D2253F" w:rsidRPr="006161FC" w:rsidRDefault="00D2253F" w:rsidP="00D2253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textAlignment w:val="baseline"/>
        <w:rPr>
          <w:rFonts w:cs="Calibri"/>
        </w:rPr>
      </w:pPr>
      <w:r w:rsidRPr="006161FC">
        <w:rPr>
          <w:rFonts w:cs="Calibri"/>
        </w:rPr>
        <w:t>…………..</w:t>
      </w:r>
    </w:p>
    <w:p w14:paraId="75A4762D" w14:textId="77777777" w:rsidR="00D2253F" w:rsidRPr="006161FC" w:rsidRDefault="00D2253F" w:rsidP="00D2253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0" w:line="240" w:lineRule="auto"/>
        <w:textAlignment w:val="baseline"/>
        <w:rPr>
          <w:rFonts w:cs="Calibri"/>
        </w:rPr>
      </w:pPr>
      <w:r w:rsidRPr="006161FC">
        <w:rPr>
          <w:rFonts w:cs="Calibri"/>
        </w:rPr>
        <w:t>……………</w:t>
      </w:r>
    </w:p>
    <w:p w14:paraId="415687DF" w14:textId="77777777" w:rsidR="00D2253F" w:rsidRPr="006161FC" w:rsidRDefault="00D2253F" w:rsidP="00D2253F">
      <w:pPr>
        <w:spacing w:before="60"/>
        <w:rPr>
          <w:rFonts w:cs="Calibri"/>
        </w:rPr>
      </w:pPr>
    </w:p>
    <w:p w14:paraId="2FA742AA" w14:textId="77777777" w:rsidR="00FC1EB1" w:rsidRPr="00D97F43" w:rsidRDefault="00FC1EB1" w:rsidP="00FC1EB1">
      <w:pPr>
        <w:pStyle w:val="Default"/>
        <w:ind w:left="360"/>
        <w:textAlignment w:val="baseline"/>
        <w:rPr>
          <w:rFonts w:ascii="Calibri" w:hAnsi="Calibri" w:cs="Calibri"/>
          <w:color w:val="auto"/>
          <w:sz w:val="22"/>
          <w:szCs w:val="22"/>
        </w:rPr>
      </w:pPr>
    </w:p>
    <w:p w14:paraId="3EB546A1" w14:textId="77777777" w:rsidR="0029060E" w:rsidRDefault="0029060E" w:rsidP="003325A3">
      <w:pPr>
        <w:jc w:val="both"/>
        <w:rPr>
          <w:rFonts w:cs="Calibri"/>
          <w:color w:val="000000"/>
        </w:rPr>
      </w:pPr>
    </w:p>
    <w:p w14:paraId="4B636448" w14:textId="77777777" w:rsidR="000115D2" w:rsidRDefault="000115D2" w:rsidP="003325A3">
      <w:pPr>
        <w:jc w:val="both"/>
        <w:rPr>
          <w:rFonts w:cs="Calibri"/>
          <w:color w:val="000000"/>
        </w:rPr>
      </w:pPr>
    </w:p>
    <w:p w14:paraId="3F0AF72C" w14:textId="77777777" w:rsidR="000115D2" w:rsidRPr="00D97F43" w:rsidRDefault="000115D2" w:rsidP="003325A3">
      <w:pPr>
        <w:jc w:val="both"/>
        <w:rPr>
          <w:rFonts w:cs="Calibri"/>
          <w:color w:val="000000"/>
        </w:rPr>
      </w:pPr>
    </w:p>
    <w:p w14:paraId="22B924BC" w14:textId="77777777" w:rsidR="00D2253F" w:rsidRPr="006161FC" w:rsidRDefault="00D2253F" w:rsidP="00D2253F">
      <w:pPr>
        <w:jc w:val="right"/>
        <w:rPr>
          <w:rFonts w:cs="Calibri"/>
          <w:color w:val="000000"/>
          <w:sz w:val="16"/>
          <w:szCs w:val="16"/>
        </w:rPr>
      </w:pPr>
      <w:r w:rsidRPr="006161FC">
        <w:rPr>
          <w:rFonts w:cs="Calibri"/>
          <w:i/>
          <w:iCs/>
          <w:color w:val="000000"/>
        </w:rPr>
        <w:t>miejscowość, dnia dzień/miesiąc/202</w:t>
      </w:r>
      <w:r w:rsidR="00C45540">
        <w:rPr>
          <w:rFonts w:cs="Calibri"/>
          <w:i/>
          <w:iCs/>
          <w:color w:val="000000"/>
        </w:rPr>
        <w:t>6</w:t>
      </w:r>
      <w:r w:rsidRPr="006161FC">
        <w:rPr>
          <w:rFonts w:cs="Calibri"/>
          <w:i/>
          <w:iCs/>
          <w:color w:val="000000"/>
        </w:rPr>
        <w:t xml:space="preserve"> r.</w:t>
      </w:r>
      <w:r w:rsidRPr="006161FC">
        <w:rPr>
          <w:rFonts w:cs="Calibri"/>
          <w:color w:val="000000"/>
        </w:rPr>
        <w:t xml:space="preserve">           ........................................................................</w:t>
      </w:r>
      <w:r w:rsidRPr="006161FC">
        <w:rPr>
          <w:rFonts w:cs="Calibri"/>
          <w:color w:val="000000"/>
        </w:rPr>
        <w:br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</w:rPr>
        <w:tab/>
      </w:r>
      <w:r w:rsidRPr="006161FC">
        <w:rPr>
          <w:rFonts w:cs="Calibri"/>
          <w:color w:val="000000"/>
          <w:sz w:val="16"/>
          <w:szCs w:val="16"/>
        </w:rPr>
        <w:t>Pieczęć i czytelny podpis osoby upoważnionej</w:t>
      </w:r>
    </w:p>
    <w:p w14:paraId="33C2FA4B" w14:textId="77777777" w:rsidR="00045BB4" w:rsidRPr="00D97F43" w:rsidRDefault="00045BB4" w:rsidP="00045BB4">
      <w:pPr>
        <w:widowControl w:val="0"/>
        <w:autoSpaceDE w:val="0"/>
        <w:autoSpaceDN w:val="0"/>
        <w:adjustRightInd w:val="0"/>
        <w:jc w:val="both"/>
        <w:textAlignment w:val="baseline"/>
        <w:rPr>
          <w:rFonts w:cs="Calibri"/>
          <w:color w:val="000000"/>
          <w:lang w:eastAsia="pl-PL"/>
        </w:rPr>
      </w:pPr>
    </w:p>
    <w:p w14:paraId="5A08D959" w14:textId="77777777" w:rsidR="00E61C88" w:rsidRPr="00D97F43" w:rsidRDefault="00E61C88" w:rsidP="00E61C88">
      <w:pPr>
        <w:rPr>
          <w:rFonts w:cs="Calibri"/>
          <w:lang w:eastAsia="pl-PL"/>
        </w:rPr>
      </w:pPr>
    </w:p>
    <w:p w14:paraId="20871DD3" w14:textId="77777777" w:rsidR="00E61C88" w:rsidRPr="00D97F43" w:rsidRDefault="00E61C88" w:rsidP="00E61C88">
      <w:pPr>
        <w:rPr>
          <w:rFonts w:cs="Calibri"/>
          <w:color w:val="000000"/>
          <w:lang w:eastAsia="pl-PL"/>
        </w:rPr>
      </w:pPr>
    </w:p>
    <w:p w14:paraId="7A8FF01B" w14:textId="77777777" w:rsidR="00E61C88" w:rsidRPr="00D97F43" w:rsidRDefault="00E61C88" w:rsidP="00E61C88">
      <w:pPr>
        <w:tabs>
          <w:tab w:val="left" w:pos="7410"/>
        </w:tabs>
        <w:rPr>
          <w:rFonts w:cs="Calibri"/>
          <w:lang w:eastAsia="pl-PL"/>
        </w:rPr>
      </w:pPr>
      <w:r w:rsidRPr="00D97F43">
        <w:rPr>
          <w:rFonts w:cs="Calibri"/>
          <w:lang w:eastAsia="pl-PL"/>
        </w:rPr>
        <w:tab/>
      </w:r>
    </w:p>
    <w:sectPr w:rsidR="00E61C88" w:rsidRPr="00D97F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1CA5" w14:textId="77777777" w:rsidR="00F92C54" w:rsidRDefault="00F92C54" w:rsidP="00CA424B">
      <w:pPr>
        <w:spacing w:after="0" w:line="240" w:lineRule="auto"/>
      </w:pPr>
      <w:r>
        <w:separator/>
      </w:r>
    </w:p>
  </w:endnote>
  <w:endnote w:type="continuationSeparator" w:id="0">
    <w:p w14:paraId="600E8333" w14:textId="77777777" w:rsidR="00F92C54" w:rsidRDefault="00F92C54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FBA44" w14:textId="77777777" w:rsidR="00FB524E" w:rsidRPr="00FB524E" w:rsidRDefault="00FB524E" w:rsidP="00FB524E">
    <w:pPr>
      <w:pStyle w:val="Stopka"/>
      <w:jc w:val="center"/>
      <w:rPr>
        <w:sz w:val="16"/>
        <w:szCs w:val="16"/>
      </w:rPr>
    </w:pPr>
    <w:r w:rsidRPr="00FB524E">
      <w:rPr>
        <w:sz w:val="16"/>
        <w:szCs w:val="16"/>
      </w:rPr>
      <w:t xml:space="preserve">Strona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PAGE</w:instrText>
    </w:r>
    <w:r w:rsidRPr="00FB524E">
      <w:rPr>
        <w:b/>
        <w:bCs/>
        <w:sz w:val="16"/>
        <w:szCs w:val="16"/>
      </w:rPr>
      <w:fldChar w:fldCharType="separate"/>
    </w:r>
    <w:r w:rsidR="00C629AC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  <w:r w:rsidRPr="00FB524E">
      <w:rPr>
        <w:sz w:val="16"/>
        <w:szCs w:val="16"/>
      </w:rPr>
      <w:t xml:space="preserve"> z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NUMPAGES</w:instrText>
    </w:r>
    <w:r w:rsidRPr="00FB524E">
      <w:rPr>
        <w:b/>
        <w:bCs/>
        <w:sz w:val="16"/>
        <w:szCs w:val="16"/>
      </w:rPr>
      <w:fldChar w:fldCharType="separate"/>
    </w:r>
    <w:r w:rsidR="00C629AC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8D215" w14:textId="77777777" w:rsidR="00F92C54" w:rsidRDefault="00F92C54" w:rsidP="00CA424B">
      <w:pPr>
        <w:spacing w:after="0" w:line="240" w:lineRule="auto"/>
      </w:pPr>
      <w:r>
        <w:separator/>
      </w:r>
    </w:p>
  </w:footnote>
  <w:footnote w:type="continuationSeparator" w:id="0">
    <w:p w14:paraId="1C29311B" w14:textId="77777777" w:rsidR="00F92C54" w:rsidRDefault="00F92C54" w:rsidP="00CA424B">
      <w:pPr>
        <w:spacing w:after="0" w:line="240" w:lineRule="auto"/>
      </w:pPr>
      <w:r>
        <w:continuationSeparator/>
      </w:r>
    </w:p>
  </w:footnote>
  <w:footnote w:id="1">
    <w:p w14:paraId="324CE352" w14:textId="7F9F6FB9" w:rsidR="00D65754" w:rsidRPr="00BD5FA7" w:rsidRDefault="00D65754" w:rsidP="009D053E">
      <w:pPr>
        <w:pStyle w:val="Tekstprzypisudolnego"/>
        <w:jc w:val="both"/>
        <w:rPr>
          <w:rFonts w:ascii="Calibri" w:hAnsi="Calibri" w:cs="Calibri"/>
          <w:bCs/>
          <w:sz w:val="16"/>
          <w:szCs w:val="16"/>
        </w:rPr>
      </w:pPr>
      <w:r w:rsidRPr="00A94ADC">
        <w:rPr>
          <w:rStyle w:val="Odwoanieprzypisudolnego"/>
          <w:rFonts w:ascii="Calibri" w:hAnsi="Calibri" w:cs="Calibri"/>
        </w:rPr>
        <w:footnoteRef/>
      </w:r>
      <w:r>
        <w:t xml:space="preserve"> </w:t>
      </w:r>
      <w:r w:rsidRPr="00E54051">
        <w:rPr>
          <w:rFonts w:ascii="Calibri" w:hAnsi="Calibri" w:cs="Calibri"/>
          <w:bCs/>
          <w:sz w:val="16"/>
          <w:szCs w:val="16"/>
        </w:rPr>
        <w:t xml:space="preserve">Należy podać łączną cenę przedmiotu zamówienia dla całego okresu zaangażowania w wartości obejmującej łączne koszty wynagrodzenia dla </w:t>
      </w:r>
      <w:r w:rsidR="009E5108">
        <w:rPr>
          <w:rFonts w:ascii="Calibri" w:hAnsi="Calibri" w:cs="Calibri"/>
          <w:bCs/>
          <w:sz w:val="16"/>
          <w:szCs w:val="16"/>
        </w:rPr>
        <w:t>11</w:t>
      </w:r>
      <w:r w:rsidR="00FE0912">
        <w:rPr>
          <w:rFonts w:ascii="Calibri" w:hAnsi="Calibri" w:cs="Calibri"/>
          <w:bCs/>
          <w:sz w:val="16"/>
          <w:szCs w:val="16"/>
        </w:rPr>
        <w:t>3</w:t>
      </w:r>
      <w:r w:rsidRPr="00E54051">
        <w:rPr>
          <w:rFonts w:ascii="Calibri" w:hAnsi="Calibri" w:cs="Calibri"/>
          <w:bCs/>
          <w:sz w:val="16"/>
          <w:szCs w:val="16"/>
        </w:rPr>
        <w:t xml:space="preserve"> godzin </w:t>
      </w:r>
      <w:r w:rsidRPr="00BD5FA7">
        <w:rPr>
          <w:rFonts w:ascii="Calibri" w:hAnsi="Calibri" w:cs="Calibri"/>
          <w:bCs/>
          <w:sz w:val="16"/>
          <w:szCs w:val="16"/>
        </w:rPr>
        <w:t>zegarowych. Należy podać kwotę do dwóch miejsc po przecinku</w:t>
      </w:r>
      <w:r w:rsidR="00B01C6E" w:rsidRPr="00BD5FA7">
        <w:rPr>
          <w:rFonts w:ascii="Calibri" w:hAnsi="Calibri" w:cs="Calibri"/>
          <w:bCs/>
          <w:sz w:val="16"/>
          <w:szCs w:val="16"/>
        </w:rPr>
        <w:t>.</w:t>
      </w:r>
    </w:p>
  </w:footnote>
  <w:footnote w:id="2">
    <w:p w14:paraId="4AB989EB" w14:textId="77777777" w:rsidR="00D65754" w:rsidRPr="00BD5FA7" w:rsidRDefault="00D65754" w:rsidP="009D053E">
      <w:pPr>
        <w:pStyle w:val="Tekstprzypisudolnego"/>
        <w:jc w:val="both"/>
        <w:rPr>
          <w:rFonts w:ascii="Calibri" w:hAnsi="Calibri" w:cs="Calibri"/>
          <w:bCs/>
          <w:sz w:val="16"/>
          <w:szCs w:val="16"/>
        </w:rPr>
      </w:pPr>
      <w:r w:rsidRPr="00BD5FA7">
        <w:rPr>
          <w:rStyle w:val="Odwoanieprzypisudolnego"/>
          <w:rFonts w:ascii="Calibri" w:hAnsi="Calibri" w:cs="Calibri"/>
          <w:bCs/>
          <w:sz w:val="16"/>
          <w:szCs w:val="16"/>
        </w:rPr>
        <w:footnoteRef/>
      </w:r>
      <w:r w:rsidRPr="00BD5FA7">
        <w:rPr>
          <w:rFonts w:ascii="Calibri" w:hAnsi="Calibri" w:cs="Calibri"/>
          <w:bCs/>
          <w:sz w:val="16"/>
          <w:szCs w:val="16"/>
        </w:rPr>
        <w:t xml:space="preserve"> Należy podać kwotę do dwóch miejsc po przecinku.</w:t>
      </w:r>
    </w:p>
  </w:footnote>
  <w:footnote w:id="3">
    <w:p w14:paraId="4AECE100" w14:textId="77777777" w:rsidR="00C45540" w:rsidRPr="00C45540" w:rsidRDefault="00B01C6E" w:rsidP="00A94ADC">
      <w:pPr>
        <w:spacing w:after="0" w:line="240" w:lineRule="auto"/>
        <w:jc w:val="both"/>
        <w:rPr>
          <w:rFonts w:cs="Calibri"/>
          <w:bCs/>
          <w:sz w:val="16"/>
          <w:szCs w:val="16"/>
          <w:lang w:eastAsia="pl-PL"/>
        </w:rPr>
      </w:pPr>
      <w:r w:rsidRPr="00C45540">
        <w:rPr>
          <w:rStyle w:val="Odwoanieprzypisudolnego"/>
          <w:rFonts w:cs="Calibri"/>
          <w:bCs/>
          <w:sz w:val="16"/>
          <w:szCs w:val="16"/>
        </w:rPr>
        <w:footnoteRef/>
      </w:r>
      <w:r w:rsidRPr="00C45540">
        <w:rPr>
          <w:rFonts w:cs="Calibri"/>
          <w:bCs/>
          <w:sz w:val="16"/>
          <w:szCs w:val="16"/>
        </w:rPr>
        <w:t xml:space="preserve"> </w:t>
      </w:r>
      <w:bookmarkStart w:id="0" w:name="_Hlk100737182"/>
      <w:r w:rsidR="00C45540" w:rsidRPr="00872A7D">
        <w:rPr>
          <w:rFonts w:cs="Calibri"/>
          <w:bCs/>
          <w:sz w:val="16"/>
          <w:szCs w:val="16"/>
        </w:rPr>
        <w:t>Zastrzega się, że stawka godzinowa nie może być niższa niż minimalna stawka godzinowa</w:t>
      </w:r>
      <w:r w:rsidR="00C45540" w:rsidRPr="00C45540">
        <w:rPr>
          <w:rFonts w:cs="Calibri"/>
          <w:bCs/>
          <w:sz w:val="16"/>
          <w:szCs w:val="16"/>
          <w:u w:val="single"/>
        </w:rPr>
        <w:t xml:space="preserve"> </w:t>
      </w:r>
      <w:r w:rsidR="00C45540" w:rsidRPr="00C45540">
        <w:rPr>
          <w:rFonts w:cs="Calibri"/>
          <w:bCs/>
          <w:sz w:val="16"/>
          <w:szCs w:val="16"/>
        </w:rPr>
        <w:t xml:space="preserve">wynikająca z rozporządzenia Rady Ministrów z dnia 11 września 2025 r. w sprawie wysokości minimalnego wynagrodzenia za pracę oraz wysokości minimalnej stawki godzinowej w 2026 r. (Dz.U. poz.1242). Zgodnie z § 2 </w:t>
      </w:r>
      <w:r w:rsidR="006A7BC3">
        <w:rPr>
          <w:rFonts w:cs="Calibri"/>
          <w:bCs/>
          <w:sz w:val="16"/>
          <w:szCs w:val="16"/>
        </w:rPr>
        <w:t>tego</w:t>
      </w:r>
      <w:r w:rsidR="00C45540" w:rsidRPr="00C45540">
        <w:rPr>
          <w:rFonts w:cs="Calibri"/>
          <w:bCs/>
          <w:sz w:val="16"/>
          <w:szCs w:val="16"/>
        </w:rPr>
        <w:t xml:space="preserve"> rozporządzenia od dnia 1 stycznia 2026 r.  minimaln</w:t>
      </w:r>
      <w:r w:rsidR="006A7BC3">
        <w:rPr>
          <w:rFonts w:cs="Calibri"/>
          <w:bCs/>
          <w:sz w:val="16"/>
          <w:szCs w:val="16"/>
        </w:rPr>
        <w:t>a</w:t>
      </w:r>
      <w:r w:rsidR="00C45540" w:rsidRPr="00C45540">
        <w:rPr>
          <w:rFonts w:cs="Calibri"/>
          <w:bCs/>
          <w:sz w:val="16"/>
          <w:szCs w:val="16"/>
        </w:rPr>
        <w:t xml:space="preserve"> stawkę godzinową w</w:t>
      </w:r>
      <w:r w:rsidR="006A7BC3">
        <w:rPr>
          <w:rFonts w:cs="Calibri"/>
          <w:bCs/>
          <w:sz w:val="16"/>
          <w:szCs w:val="16"/>
        </w:rPr>
        <w:t>ynosi</w:t>
      </w:r>
      <w:r w:rsidR="00C45540" w:rsidRPr="00C45540">
        <w:rPr>
          <w:rFonts w:cs="Calibri"/>
          <w:bCs/>
          <w:sz w:val="16"/>
          <w:szCs w:val="16"/>
        </w:rPr>
        <w:t xml:space="preserve">  31,40 zł</w:t>
      </w:r>
      <w:r w:rsidR="006A7BC3">
        <w:rPr>
          <w:rFonts w:cs="Calibri"/>
          <w:bCs/>
          <w:sz w:val="16"/>
          <w:szCs w:val="16"/>
        </w:rPr>
        <w:t>otych</w:t>
      </w:r>
      <w:r w:rsidR="00C45540" w:rsidRPr="00C45540">
        <w:rPr>
          <w:rFonts w:cs="Calibri"/>
          <w:bCs/>
          <w:sz w:val="16"/>
          <w:szCs w:val="16"/>
        </w:rPr>
        <w:t>.</w:t>
      </w:r>
    </w:p>
    <w:bookmarkEnd w:id="0"/>
    <w:p w14:paraId="7C8094AA" w14:textId="77777777" w:rsidR="00B01C6E" w:rsidRPr="00BD5FA7" w:rsidRDefault="00B01C6E" w:rsidP="00B01C6E">
      <w:pPr>
        <w:spacing w:before="100" w:beforeAutospacing="1" w:after="100" w:afterAutospacing="1" w:line="240" w:lineRule="auto"/>
        <w:jc w:val="both"/>
        <w:rPr>
          <w:rFonts w:cs="Calibri"/>
          <w:bCs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5EB9" w14:textId="2E244E75" w:rsidR="00C45540" w:rsidRDefault="007E6191" w:rsidP="00C45540">
    <w:pPr>
      <w:pStyle w:val="Nagwek"/>
    </w:pPr>
    <w:r w:rsidRPr="00CE55B0">
      <w:rPr>
        <w:noProof/>
      </w:rPr>
      <w:drawing>
        <wp:inline distT="0" distB="0" distL="0" distR="0" wp14:anchorId="7DA91ACF" wp14:editId="572E322C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5B766185" wp14:editId="209C7AEB">
              <wp:extent cx="304800" cy="304800"/>
              <wp:effectExtent l="0" t="0" r="0" b="0"/>
              <wp:docPr id="545912045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D734CCF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6C8A6F8A" wp14:editId="559EB11F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15E5F74C" wp14:editId="0432E6F3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69BC7F" w14:textId="77777777" w:rsidR="003325A3" w:rsidRDefault="00332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hint="default"/>
      </w:rPr>
    </w:lvl>
  </w:abstractNum>
  <w:abstractNum w:abstractNumId="1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6" w15:restartNumberingAfterBreak="0">
    <w:nsid w:val="19382789"/>
    <w:multiLevelType w:val="hybridMultilevel"/>
    <w:tmpl w:val="D2B28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76424C"/>
    <w:multiLevelType w:val="hybridMultilevel"/>
    <w:tmpl w:val="440CD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BD2421"/>
    <w:multiLevelType w:val="hybridMultilevel"/>
    <w:tmpl w:val="CAE0A840"/>
    <w:lvl w:ilvl="0" w:tplc="04150011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 w15:restartNumberingAfterBreak="0">
    <w:nsid w:val="6F5F692C"/>
    <w:multiLevelType w:val="hybridMultilevel"/>
    <w:tmpl w:val="110A29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896A20"/>
    <w:multiLevelType w:val="multilevel"/>
    <w:tmpl w:val="994A4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num w:numId="1" w16cid:durableId="463889200">
    <w:abstractNumId w:val="1"/>
  </w:num>
  <w:num w:numId="2" w16cid:durableId="13001205">
    <w:abstractNumId w:val="2"/>
  </w:num>
  <w:num w:numId="3" w16cid:durableId="821197237">
    <w:abstractNumId w:val="3"/>
  </w:num>
  <w:num w:numId="4" w16cid:durableId="1686328512">
    <w:abstractNumId w:val="4"/>
  </w:num>
  <w:num w:numId="5" w16cid:durableId="312032448">
    <w:abstractNumId w:val="5"/>
  </w:num>
  <w:num w:numId="6" w16cid:durableId="1249582941">
    <w:abstractNumId w:val="7"/>
  </w:num>
  <w:num w:numId="7" w16cid:durableId="1661427457">
    <w:abstractNumId w:val="9"/>
  </w:num>
  <w:num w:numId="8" w16cid:durableId="1994217181">
    <w:abstractNumId w:val="0"/>
  </w:num>
  <w:num w:numId="9" w16cid:durableId="755640037">
    <w:abstractNumId w:val="10"/>
  </w:num>
  <w:num w:numId="10" w16cid:durableId="1508136192">
    <w:abstractNumId w:val="6"/>
  </w:num>
  <w:num w:numId="11" w16cid:durableId="7277316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01CA1"/>
    <w:rsid w:val="000075C9"/>
    <w:rsid w:val="000115D2"/>
    <w:rsid w:val="00045BB4"/>
    <w:rsid w:val="00050CA6"/>
    <w:rsid w:val="00065237"/>
    <w:rsid w:val="000A159D"/>
    <w:rsid w:val="000A1749"/>
    <w:rsid w:val="000C12F3"/>
    <w:rsid w:val="000C36C6"/>
    <w:rsid w:val="000C7445"/>
    <w:rsid w:val="000F2722"/>
    <w:rsid w:val="00105840"/>
    <w:rsid w:val="0012065C"/>
    <w:rsid w:val="00151F5E"/>
    <w:rsid w:val="00164903"/>
    <w:rsid w:val="00165668"/>
    <w:rsid w:val="00194652"/>
    <w:rsid w:val="001B1D62"/>
    <w:rsid w:val="001B40E9"/>
    <w:rsid w:val="002120EA"/>
    <w:rsid w:val="0021619D"/>
    <w:rsid w:val="00222BD6"/>
    <w:rsid w:val="0023433D"/>
    <w:rsid w:val="002534D2"/>
    <w:rsid w:val="0029060E"/>
    <w:rsid w:val="00294D99"/>
    <w:rsid w:val="002B52C8"/>
    <w:rsid w:val="002F0307"/>
    <w:rsid w:val="003325A3"/>
    <w:rsid w:val="00381CB3"/>
    <w:rsid w:val="003E735D"/>
    <w:rsid w:val="003F35EC"/>
    <w:rsid w:val="00400266"/>
    <w:rsid w:val="004037DF"/>
    <w:rsid w:val="00434C64"/>
    <w:rsid w:val="0047242D"/>
    <w:rsid w:val="00517B15"/>
    <w:rsid w:val="00536241"/>
    <w:rsid w:val="00562AFD"/>
    <w:rsid w:val="005A74E5"/>
    <w:rsid w:val="005B611E"/>
    <w:rsid w:val="005D2264"/>
    <w:rsid w:val="005D2448"/>
    <w:rsid w:val="00643E11"/>
    <w:rsid w:val="00683922"/>
    <w:rsid w:val="006A7BC3"/>
    <w:rsid w:val="006C1DAD"/>
    <w:rsid w:val="00701AF2"/>
    <w:rsid w:val="00721B83"/>
    <w:rsid w:val="00735D69"/>
    <w:rsid w:val="00743193"/>
    <w:rsid w:val="007E6191"/>
    <w:rsid w:val="00813B09"/>
    <w:rsid w:val="00872A7D"/>
    <w:rsid w:val="008B17CF"/>
    <w:rsid w:val="00911738"/>
    <w:rsid w:val="00916F5A"/>
    <w:rsid w:val="00931728"/>
    <w:rsid w:val="00993E94"/>
    <w:rsid w:val="0099551C"/>
    <w:rsid w:val="009B635A"/>
    <w:rsid w:val="009C1197"/>
    <w:rsid w:val="009C1A2D"/>
    <w:rsid w:val="009D053E"/>
    <w:rsid w:val="009D3439"/>
    <w:rsid w:val="009E5108"/>
    <w:rsid w:val="009F0339"/>
    <w:rsid w:val="00A058DA"/>
    <w:rsid w:val="00A3190C"/>
    <w:rsid w:val="00A3255B"/>
    <w:rsid w:val="00A32CA3"/>
    <w:rsid w:val="00A43A54"/>
    <w:rsid w:val="00A63EDE"/>
    <w:rsid w:val="00A74F4D"/>
    <w:rsid w:val="00A94ADC"/>
    <w:rsid w:val="00AF4A45"/>
    <w:rsid w:val="00B01C6E"/>
    <w:rsid w:val="00B1546E"/>
    <w:rsid w:val="00B64CAC"/>
    <w:rsid w:val="00BD5FA7"/>
    <w:rsid w:val="00C24D28"/>
    <w:rsid w:val="00C45540"/>
    <w:rsid w:val="00C45C70"/>
    <w:rsid w:val="00C629AC"/>
    <w:rsid w:val="00C92627"/>
    <w:rsid w:val="00C93595"/>
    <w:rsid w:val="00CA0C39"/>
    <w:rsid w:val="00CA1D05"/>
    <w:rsid w:val="00CA424B"/>
    <w:rsid w:val="00D2253F"/>
    <w:rsid w:val="00D37D05"/>
    <w:rsid w:val="00D50AF6"/>
    <w:rsid w:val="00D65754"/>
    <w:rsid w:val="00D81775"/>
    <w:rsid w:val="00D97F43"/>
    <w:rsid w:val="00E54051"/>
    <w:rsid w:val="00E61C88"/>
    <w:rsid w:val="00ED6D50"/>
    <w:rsid w:val="00F26E79"/>
    <w:rsid w:val="00F726A3"/>
    <w:rsid w:val="00F85AB8"/>
    <w:rsid w:val="00F92C54"/>
    <w:rsid w:val="00FA7CF3"/>
    <w:rsid w:val="00FB524E"/>
    <w:rsid w:val="00FC1EB1"/>
    <w:rsid w:val="00FD123D"/>
    <w:rsid w:val="00FD2032"/>
    <w:rsid w:val="00FD31F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CA3DA"/>
  <w15:chartTrackingRefBased/>
  <w15:docId w15:val="{2ED6FBEC-A763-4F80-B889-E7EB6326D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45B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045BB4"/>
  </w:style>
  <w:style w:type="character" w:styleId="Pogrubienie">
    <w:name w:val="Strong"/>
    <w:uiPriority w:val="22"/>
    <w:qFormat/>
    <w:rsid w:val="00045BB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325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25A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50A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0A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50AF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50AF6"/>
    <w:rPr>
      <w:b/>
      <w:bCs/>
      <w:lang w:eastAsia="en-US"/>
    </w:rPr>
  </w:style>
  <w:style w:type="paragraph" w:styleId="Poprawka">
    <w:name w:val="Revision"/>
    <w:hidden/>
    <w:uiPriority w:val="99"/>
    <w:semiHidden/>
    <w:rsid w:val="008B17CF"/>
    <w:rPr>
      <w:sz w:val="22"/>
      <w:szCs w:val="22"/>
      <w:lang w:eastAsia="en-US"/>
    </w:rPr>
  </w:style>
  <w:style w:type="paragraph" w:customStyle="1" w:styleId="Default">
    <w:name w:val="Default"/>
    <w:rsid w:val="00FC1EB1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character" w:styleId="Odwoanieprzypisudolnego">
    <w:name w:val="footnote reference"/>
    <w:uiPriority w:val="99"/>
    <w:semiHidden/>
    <w:unhideWhenUsed/>
    <w:rsid w:val="00D657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46103-96B7-411E-8308-FC262F94C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Lesicka-Górecka Joanna</cp:lastModifiedBy>
  <cp:revision>4</cp:revision>
  <cp:lastPrinted>2022-03-16T07:50:00Z</cp:lastPrinted>
  <dcterms:created xsi:type="dcterms:W3CDTF">2026-02-03T08:49:00Z</dcterms:created>
  <dcterms:modified xsi:type="dcterms:W3CDTF">2026-03-17T11:21:00Z</dcterms:modified>
</cp:coreProperties>
</file>